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外教一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7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5~15(单)周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5~15(单)周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学术交流英语（三）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学术交流英语（三）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