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姚峥嵘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14~16周</w:t>
      </w:r>
    </w:p>
    <w:bookmarkStart w:id="1" w:name="8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(110032—042)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护理231;护理232;护理234;护理233;护理235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