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8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姚焱兵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(280123—059)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三45太极拳6班：中药类235;中医八231;中医儿科23;护理235;中药类236;针推231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(280125—065)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乒乓球馆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三67乒乓球班：针推222;护理223;中医养生22;护理221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(280123—068)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三89太极拳5班：中医231;药学类231;中医234;中医233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