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96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姜伟华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5~7周</w:t>
      </w:r>
    </w:p>
    <w:bookmarkStart w:id="1" w:name="696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中医八211;中医八212;中医八213（省中）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中医养生21（省中）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中医八211;中医八212;中医八213（省中）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中医养生21（省中）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中医八211;中医八212;中医八213（省中）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