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康复老年23;养老232;养老231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康复老年23;养老232;养老231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中国概况Ⅰ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港澳台生班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护理223;护理224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