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6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孙斯凡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1~8周</w:t>
      </w:r>
    </w:p>
    <w:bookmarkStart w:id="1" w:name="206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名老中医学术思想研究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(031646
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中医201;中医202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中医内科名家医案选析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(031644
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中医203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名老中医学术思想研究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(031646
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中医201;中医202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中医内科名家医案选析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(031644
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中医203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