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孙新新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临床老年23;养老232;养老231;康复老年23;护理老年23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