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孙景贤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2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护理学基础*强化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护理学基础*强化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护理学基础*强化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护理学基础*强化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助产21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护理学基础*强化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护理学基础*强化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助产21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护理学基础*强化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护理学基础*强化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护理学基础*强化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护理学基础*强化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