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4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孙松娴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21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境外泰国皇太后19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经典选读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(029030—001)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境外泰国19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境外泰国皇太后19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经典选读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(029030—001)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境外泰国19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经典选读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(029030—001)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境外泰国19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经典选读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(029030—001)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境外泰国19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