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孙源源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1~2,9~12,16周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1~2,9~12,16周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公管221;公管222;公管223;药管22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(r010399—001)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