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007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针灸推拿学院·养生康复学院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孙雨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1~4周</w:t>
      </w:r>
    </w:p>
    <w:bookmarkStart w:id="1" w:name="200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大学生创新创业与就业指导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(200007—017)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针推201;针推202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