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09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中医学院·中西医结合学院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安黎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1~5周</w:t>
      </w:r>
    </w:p>
    <w:bookmarkStart w:id="1" w:name="709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