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2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宋亚芳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92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(050201—011)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苏州市中医医院第二教室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（苏州）中医八211;中医八212;中医八213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苏州市中医医院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（苏州）中医211;中医212;中医214;中医213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苏州市中医医院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（苏州）中医211;中医212;中医214;中医213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(050201—011)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苏州市中医医院第二教室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（苏州）中医八211;中医八212;中医八213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微针疗法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(r050233—001)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