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4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宋懿花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2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C++程序设计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C++程序设计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C++程序设计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C++程序设计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医院智慧服务信息系统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