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宋扬扬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（无锡）中医211;中医212;中医214;中医213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（无锡）中医八211;中医八212;中医八213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古代刺法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