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宗刚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资源221;资源222;中制药22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资源221;资源222;中制药22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中药221;中药222;中药223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中药221;中药222;中药223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中药221;中药222;中药223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药制剂22;药学223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公管222;公管223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中药221;中药222;中药223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药制剂22;药学223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公管222;公管223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