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宿树兰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1~4,6~12(双)周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1~4,6~12(双)周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5~8,11~13(单),14~15周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5~8,11~13(单),14~15周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