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膳食工艺学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中国名菜名点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膳食工艺学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中国名菜名点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 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膳食工艺学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中国名菜名点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