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0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庆英杰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71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周婧,瞿城,庆英杰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周婧,刘潺潺,庆英杰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