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张兴德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化工原理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(043213—001)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1~4,6~9周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化工原理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(043213—001)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1~4,6~9周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化工原理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(043213—001)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