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张军峰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临床211;临床（老年）21;临床212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临床211;临床（老年）21;临床212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