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第二附属医院（江苏省第二中医院）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张建斌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7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经络整脊法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