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科学技术方法论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科学技术方法论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当代西方科学哲学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当代西方科学哲学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