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7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张洪兵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16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康复治疗学导论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康复（老年）21;康复21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康复（老年）21;康复21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康复（老年）21;康复21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康复（老年）21;康复21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