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4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3~6,10,13~15周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资源221;资源222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田荣,张瑜,李思蒙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谷巍,张瑜,李思蒙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严辉,张瑜,田荣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