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张艺蕾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心灵成长的理论与方法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中医八223;中医八222;中医八221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