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张薛光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1~18周</w:t>
      </w:r>
    </w:p>
    <w:bookmarkStart w:id="1" w:name="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经方医学002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