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彭国平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中药类235;中药类236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中药类235;中药类236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中药类233;中药类234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中药类233;中药类234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