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4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彭娟娟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8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康复（老年）21;康复21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康复（老年）21;康复21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康复（老年）21;康复21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康复（老年）21;康复21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