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徐仁力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4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医信23;智能23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医信23;智能23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医信23;智能23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医信23;智能23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