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三12乒乓球班：针推221;中医222;中制药22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三45太极拳1班：中药类235;中医八231;中医儿科23;护理235;中药类236;针推231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三67瑜伽班：针推222;护理223;中医养生22;护理221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