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徐森磊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（连云港）中医211;中医212;中医214;中医213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连云港中医院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（连云港）中医211;中医212;中医214;中医213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