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2023-2024-2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护理学院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戎有和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1~8周</w:t>
      </w:r>
    </w:p>
    <w:bookmarkStart w:id="1" w:name="19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(061007—005)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助产21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B12-111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护理（老年）21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急救护理学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(061007—002)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B12-217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护理211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