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7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房方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7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(040348—002)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1~3(单),4~16周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(040348—002)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1~3(单),4~16周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