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方南元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中医八201;中医九20;中医八203;中医八202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中医八201;中医九20;中医八203;中医八202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