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方玲玲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45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中医康复20;中医养生20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