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27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曹晓龙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7~13周</w:t>
      </w:r>
    </w:p>
    <w:bookmarkStart w:id="1" w:name="727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7~8,13周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7~8,13周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7~8,13周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7~8,13周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