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36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曹秋云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2~3周</w:t>
      </w:r>
    </w:p>
    <w:bookmarkStart w:id="1" w:name="103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老年精神卫生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老年精神卫生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