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6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曹雨诞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1~3,7~11周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中药（3+2）23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中药分析学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1~3,7~11周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中药（3+2）23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中药类235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实验技能训练Ⅰ（化学）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(041057—001)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1~8,10~12周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