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周仲瑛中医临证技巧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周仲瑛中医临证技巧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中医名医病案学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中医八201;中医八203;中医八202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