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3779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朱慧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1~13周</w:t>
      </w:r>
    </w:p>
    <w:bookmarkStart w:id="1" w:name="377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中药炮制学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(040252—001)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中药（3+2）23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中药炮制学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(040252—001)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中药（3+2）23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中药炮制学概论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(r040903—001)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