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4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操作系统课程设计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操作系统课程设计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软件工程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(081025—002)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计算机21;医信21;软件21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软件工程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(081025—002)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计算机21;医信21;软件21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操作系统课程设计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操作系统课程设计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C语言程序设计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(r089149—001)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