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李姗珊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70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中医八201;中医八202;中医八203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中医八201;中医八202;中医八203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