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李巧凤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020416—004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中医诊断学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12~16周 (10:50-12:20)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李巧凤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B4-506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