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健康物联网创新应用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健康物联网创新应用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Photoshop图像处理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