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8357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中医学院·中西医结合学院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李萌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835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内经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(020703—001)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内经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(020703—001)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