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李青峰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公共卫生管理#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运动学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1~16周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李青峰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B11-209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运动学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1~16周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李青峰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B11-209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运动学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1~16周 (10:50-12:20)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李青峰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B11-107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