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护理学院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杜世正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5~12周</w:t>
      </w:r>
    </w:p>
    <w:bookmarkStart w:id="1" w:name="21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(010629—001)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