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影视鉴赏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文学与戏剧影视改编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艺术导论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文学与戏剧影视改编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