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刘圣金,刘潺潺,杨帆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刘圣金,乐巍,杨帆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